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420947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534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91573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301087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160195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296480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8600290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907574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5500087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30416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381766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113632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7909931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357830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993359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777386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4520062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40505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502113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520266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92065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453057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920119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74400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2514028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051399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507272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507527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353803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147403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9005062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682168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427157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816113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6840960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852412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7461885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393450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8169192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866796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178145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43834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832366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949703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